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 w:val="0"/>
        <w:spacing w:before="0" w:after="40" w:line="259" w:lineRule="auto"/>
        <w:jc w:val="left"/>
      </w:pPr>
      <w:r>
        <w:rPr>
          <w:rFonts w:ascii="Calibri" w:hAnsi="Calibri"/>
          <w:b/>
          <w:i w:val="0"/>
          <w:color w:val="0F2B5B"/>
          <w:sz w:val="48"/>
        </w:rPr>
        <w:t>[Your Name]</w:t>
      </w:r>
    </w:p>
    <w:p>
      <w:pPr>
        <w:keepNext w:val="0"/>
        <w:spacing w:before="0" w:after="320" w:line="259" w:lineRule="auto"/>
        <w:jc w:val="left"/>
      </w:pPr>
      <w:r>
        <w:rPr>
          <w:rFonts w:ascii="Calibri" w:hAnsi="Calibri"/>
          <w:b w:val="0"/>
          <w:i w:val="0"/>
          <w:color w:val="505050"/>
          <w:sz w:val="21"/>
        </w:rPr>
        <w:t>[City, State] | [Phone Number] | [Email Address] | [LinkedIn URL]</w:t>
      </w:r>
    </w:p>
    <w:p>
      <w:pPr>
        <w:keepNext w:val="0"/>
        <w:spacing w:before="0" w:after="240" w:line="259" w:lineRule="auto"/>
        <w:jc w:val="left"/>
      </w:pPr>
      <w:r>
        <w:rPr>
          <w:rFonts w:ascii="Calibri" w:hAnsi="Calibri"/>
          <w:b w:val="0"/>
          <w:i w:val="0"/>
          <w:color w:val="000000"/>
          <w:sz w:val="22"/>
        </w:rPr>
        <w:t>[Date]</w:t>
      </w:r>
    </w:p>
    <w:p>
      <w:pPr>
        <w:keepNext w:val="0"/>
        <w:spacing w:before="0" w:after="240" w:line="259" w:lineRule="auto"/>
        <w:jc w:val="left"/>
      </w:pPr>
      <w:r>
        <w:rPr>
          <w:rFonts w:ascii="Calibri" w:hAnsi="Calibri"/>
          <w:b w:val="0"/>
          <w:i w:val="0"/>
          <w:color w:val="000000"/>
          <w:sz w:val="22"/>
        </w:rPr>
        <w:t>[Hiring Manager Name]</w:t>
        <w:br/>
        <w:t>[Hiring Manager Title]</w:t>
        <w:br/>
        <w:t>[Company Name]</w:t>
        <w:br/>
        <w:t>[Company Address]</w:t>
      </w:r>
    </w:p>
    <w:p>
      <w:pPr>
        <w:keepNext w:val="0"/>
        <w:spacing w:before="0" w:after="200" w:line="259" w:lineRule="auto"/>
        <w:jc w:val="left"/>
      </w:pPr>
      <w:r>
        <w:rPr>
          <w:rFonts w:ascii="Calibri" w:hAnsi="Calibri"/>
          <w:b w:val="0"/>
          <w:i w:val="0"/>
          <w:color w:val="000000"/>
          <w:sz w:val="22"/>
        </w:rPr>
        <w:t>Dear [Hiring Manager Name],</w:t>
      </w:r>
    </w:p>
    <w:p>
      <w:pPr>
        <w:keepNext w:val="0"/>
        <w:spacing w:before="0" w:after="200" w:line="259" w:lineRule="auto"/>
        <w:jc w:val="left"/>
      </w:pPr>
      <w:r>
        <w:rPr>
          <w:rFonts w:ascii="Calibri" w:hAnsi="Calibri"/>
          <w:b w:val="0"/>
          <w:i w:val="0"/>
          <w:color w:val="000000"/>
          <w:sz w:val="22"/>
        </w:rPr>
        <w:t>I am writing to apply for the [Job Title] position at [Company Name]. With experience in [Primary Skill or Field] and [Secondary Skill], I can bring the combination of [Relevant Strength] and [Relevant Strength] that your team needs. I am especially interested in this opportunity because [specific reason connected to the company, product, or mission].</w:t>
      </w:r>
    </w:p>
    <w:p>
      <w:pPr>
        <w:keepNext w:val="0"/>
        <w:spacing w:before="0" w:after="200" w:line="259" w:lineRule="auto"/>
        <w:jc w:val="left"/>
      </w:pPr>
      <w:r>
        <w:rPr>
          <w:rFonts w:ascii="Calibri" w:hAnsi="Calibri"/>
          <w:b w:val="0"/>
          <w:i w:val="0"/>
          <w:color w:val="000000"/>
          <w:sz w:val="22"/>
        </w:rPr>
        <w:t>In my role as [Current or Most Relevant Job Title] at [Employer], I [describe a relevant responsibility or challenge]. I delivered [quantified result, such as increased revenue by X%, reduced processing time by X hours, or supported X customers] by [briefly explain the action you took]. This experience strengthened my ability to [skill required by the job] while collaborating with [teams, clients, or stakeholders].</w:t>
      </w:r>
    </w:p>
    <w:p>
      <w:pPr>
        <w:keepNext w:val="0"/>
        <w:spacing w:before="0" w:after="280" w:line="259" w:lineRule="auto"/>
        <w:jc w:val="left"/>
      </w:pPr>
      <w:r>
        <w:rPr>
          <w:rFonts w:ascii="Calibri" w:hAnsi="Calibri"/>
          <w:b w:val="0"/>
          <w:i w:val="0"/>
          <w:color w:val="000000"/>
          <w:sz w:val="22"/>
        </w:rPr>
        <w:t>I would welcome the opportunity to discuss how my background in [Relevant Area] can help [Company Name] achieve [team or business goal]. Thank you for your time and consideration. I look forward to speaking with you in an interview.</w:t>
      </w:r>
    </w:p>
    <w:p>
      <w:pPr>
        <w:keepNext w:val="0"/>
        <w:spacing w:before="0" w:after="320" w:line="259" w:lineRule="auto"/>
        <w:jc w:val="left"/>
      </w:pPr>
      <w:r>
        <w:rPr>
          <w:rFonts w:ascii="Calibri" w:hAnsi="Calibri"/>
          <w:b w:val="0"/>
          <w:i w:val="0"/>
          <w:color w:val="000000"/>
          <w:sz w:val="22"/>
        </w:rPr>
        <w:t>Sincerely,</w:t>
      </w:r>
    </w:p>
    <w:p>
      <w:pPr>
        <w:keepNext w:val="0"/>
        <w:spacing w:before="0" w:after="0" w:line="259" w:lineRule="auto"/>
        <w:jc w:val="left"/>
      </w:pPr>
      <w:r>
        <w:rPr>
          <w:rFonts w:ascii="Calibri" w:hAnsi="Calibri"/>
          <w:b/>
          <w:i w:val="0"/>
          <w:color w:val="0F2B5B"/>
          <w:sz w:val="22"/>
        </w:rPr>
        <w:t>[Your Name]</w:t>
      </w:r>
    </w:p>
    <w:sectPr w:rsidR="00FC693F" w:rsidRPr="0006063C" w:rsidSect="00034616">
      <w:pgSz w:w="12240" w:h="15840"/>
      <w:pgMar w:top="864" w:right="1008" w:bottom="864" w:left="1008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40" w:line="259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