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0"/>
        <w:jc w:val="left"/>
      </w:pPr>
      <w:r>
        <w:rPr>
          <w:rFonts w:ascii="Calibri" w:hAnsi="Calibri"/>
          <w:b/>
          <w:color w:val="087F5B"/>
          <w:sz w:val="48"/>
        </w:rPr>
        <w:t>[YOUR NAME]</w:t>
      </w:r>
    </w:p>
    <w:p>
      <w:pPr>
        <w:spacing w:after="40"/>
        <w:jc w:val="left"/>
      </w:pPr>
      <w:r>
        <w:rPr>
          <w:color w:val="526174"/>
          <w:sz w:val="18"/>
        </w:rPr>
        <w:t>[Target Role]  •  [City, Country]  •  [Phone]  •  [Email]  •  [LinkedIn URL]</w:t>
      </w:r>
    </w:p>
    <w:p>
      <w:pPr>
        <w:spacing w:after="140"/>
        <w:jc w:val="left"/>
      </w:pPr>
      <w:r>
        <w:rPr>
          <w:b/>
          <w:color w:val="087F5B"/>
          <w:sz w:val="16"/>
        </w:rPr>
        <w:t>GRADUATE + PROJECTS  —  Best for students, recent graduates, internships, and first professional roles</w:t>
      </w:r>
    </w:p>
    <w:p>
      <w:pPr>
        <w:spacing w:before="80" w:after="60"/>
        <w:pBdr>
          <w:bottom w:val="single" w:sz="8" w:space="2" w:color="087F5B"/>
        </w:pBdr>
      </w:pPr>
      <w:r>
        <w:rPr>
          <w:rFonts w:ascii="Calibri" w:hAnsi="Calibri"/>
          <w:b/>
          <w:caps/>
          <w:color w:val="087F5B"/>
          <w:sz w:val="21"/>
        </w:rPr>
        <w:t>EDUCATION</w:t>
      </w:r>
    </w:p>
    <w:p>
      <w:pPr>
        <w:tabs>
          <w:tab w:pos="10080" w:val="left"/>
        </w:tabs>
        <w:spacing w:before="40" w:after="20"/>
      </w:pPr>
      <w:r>
        <w:rPr>
          <w:b/>
          <w:sz w:val="18"/>
        </w:rPr>
        <w:t>[DEGREE], [FIELD OF STUDY]  |  [UNIVERSITY]</w:t>
      </w:r>
      <w:r>
        <w:rPr>
          <w:b/>
          <w:color w:val="087F5B"/>
          <w:sz w:val="18"/>
        </w:rPr>
        <w:tab/>
        <w:t>[GRADUATION MONTH YEAR]</w:t>
      </w:r>
    </w:p>
    <w:p>
      <w:pPr>
        <w:spacing w:after="20"/>
      </w:pPr>
      <w:r>
        <w:t>[City, Country]  •  [Honors / relevant coursework / GPA if helpful]</w:t>
      </w:r>
    </w:p>
    <w:p>
      <w:pPr>
        <w:spacing w:before="80" w:after="60"/>
        <w:pBdr>
          <w:bottom w:val="single" w:sz="8" w:space="2" w:color="087F5B"/>
        </w:pBdr>
      </w:pPr>
      <w:r>
        <w:rPr>
          <w:rFonts w:ascii="Calibri" w:hAnsi="Calibri"/>
          <w:b/>
          <w:caps/>
          <w:color w:val="087F5B"/>
          <w:sz w:val="21"/>
        </w:rPr>
        <w:t>PROJECTS</w:t>
      </w:r>
    </w:p>
    <w:p>
      <w:pPr>
        <w:tabs>
          <w:tab w:pos="10080" w:val="left"/>
        </w:tabs>
        <w:spacing w:before="40" w:after="20"/>
      </w:pPr>
      <w:r>
        <w:rPr>
          <w:b/>
          <w:sz w:val="18"/>
        </w:rPr>
        <w:t>[PROJECT NAME]  |  [ROLE / COURSE / CLIENT]</w:t>
      </w:r>
      <w:r>
        <w:rPr>
          <w:b/>
          <w:color w:val="087F5B"/>
          <w:sz w:val="18"/>
        </w:rPr>
        <w:tab/>
        <w:t>[MMM YYYY]</w:t>
      </w:r>
    </w:p>
    <w:p>
      <w:pPr>
        <w:pStyle w:val="ListBullet"/>
        <w:spacing w:after="10" w:line="240" w:lineRule="auto"/>
        <w:ind w:left="259" w:hanging="202"/>
      </w:pPr>
      <w:r>
        <w:rPr>
          <w:rFonts w:ascii="Calibri" w:hAnsi="Calibri"/>
          <w:sz w:val="18"/>
        </w:rPr>
        <w:t>Designed [solution] for [user/problem] using [tools]; achieved [test result or outcome].</w:t>
      </w:r>
    </w:p>
    <w:p>
      <w:pPr>
        <w:pStyle w:val="ListBullet"/>
        <w:spacing w:after="10" w:line="240" w:lineRule="auto"/>
        <w:ind w:left="259" w:hanging="202"/>
      </w:pPr>
      <w:r>
        <w:rPr>
          <w:rFonts w:ascii="Calibri" w:hAnsi="Calibri"/>
          <w:sz w:val="18"/>
        </w:rPr>
        <w:t>Analyzed [dataset/research inputs] and presented [recommendation] to [audience].</w:t>
      </w:r>
    </w:p>
    <w:p>
      <w:pPr>
        <w:tabs>
          <w:tab w:pos="10080" w:val="left"/>
        </w:tabs>
        <w:spacing w:before="40" w:after="20"/>
      </w:pPr>
      <w:r>
        <w:rPr>
          <w:b/>
          <w:sz w:val="18"/>
        </w:rPr>
        <w:t>[SECOND PROJECT]  |  [ROLE / CONTEXT]</w:t>
      </w:r>
      <w:r>
        <w:rPr>
          <w:b/>
          <w:color w:val="087F5B"/>
          <w:sz w:val="18"/>
        </w:rPr>
        <w:tab/>
        <w:t>[MMM YYYY]</w:t>
      </w:r>
    </w:p>
    <w:p>
      <w:pPr>
        <w:pStyle w:val="ListBullet"/>
        <w:spacing w:after="10" w:line="240" w:lineRule="auto"/>
        <w:ind w:left="259" w:hanging="202"/>
      </w:pPr>
      <w:r>
        <w:rPr>
          <w:rFonts w:ascii="Calibri" w:hAnsi="Calibri"/>
          <w:sz w:val="18"/>
        </w:rPr>
        <w:t>Collaborated with [X]-person team to deliver [artifact] by [deadline or constraint].</w:t>
      </w:r>
    </w:p>
    <w:p>
      <w:pPr>
        <w:spacing w:before="80" w:after="60"/>
        <w:pBdr>
          <w:bottom w:val="single" w:sz="8" w:space="2" w:color="087F5B"/>
        </w:pBdr>
      </w:pPr>
      <w:r>
        <w:rPr>
          <w:rFonts w:ascii="Calibri" w:hAnsi="Calibri"/>
          <w:b/>
          <w:caps/>
          <w:color w:val="087F5B"/>
          <w:sz w:val="21"/>
        </w:rPr>
        <w:t>EXPERIENCE</w:t>
      </w:r>
    </w:p>
    <w:p>
      <w:pPr>
        <w:tabs>
          <w:tab w:pos="10080" w:val="left"/>
        </w:tabs>
        <w:spacing w:before="40" w:after="20"/>
      </w:pPr>
      <w:r>
        <w:rPr>
          <w:b/>
          <w:sz w:val="18"/>
        </w:rPr>
        <w:t>[JOB TITLE]  |  [COMPANY], [CITY / REMOTE]</w:t>
      </w:r>
      <w:r>
        <w:rPr>
          <w:b/>
          <w:color w:val="087F5B"/>
          <w:sz w:val="18"/>
        </w:rPr>
        <w:tab/>
        <w:t>[MMM YYYY] – Present</w:t>
      </w:r>
    </w:p>
    <w:p>
      <w:pPr>
        <w:pStyle w:val="ListBullet"/>
        <w:spacing w:after="10" w:line="240" w:lineRule="auto"/>
        <w:ind w:left="259" w:hanging="202"/>
      </w:pPr>
      <w:r>
        <w:rPr>
          <w:rFonts w:ascii="Calibri" w:hAnsi="Calibri"/>
          <w:sz w:val="18"/>
        </w:rPr>
        <w:t>Led [initiative] across [team or scope], improving [metric] by [X%] within [timeframe].</w:t>
      </w:r>
    </w:p>
    <w:p>
      <w:pPr>
        <w:pStyle w:val="ListBullet"/>
        <w:spacing w:after="10" w:line="240" w:lineRule="auto"/>
        <w:ind w:left="259" w:hanging="202"/>
      </w:pPr>
      <w:r>
        <w:rPr>
          <w:rFonts w:ascii="Calibri" w:hAnsi="Calibri"/>
          <w:sz w:val="18"/>
        </w:rPr>
        <w:t>Built [process/product/analysis] using [tools or methods], reducing [cost/time/risk] by [X].</w:t>
      </w:r>
    </w:p>
    <w:p>
      <w:pPr>
        <w:pStyle w:val="ListBullet"/>
        <w:spacing w:after="10" w:line="240" w:lineRule="auto"/>
        <w:ind w:left="259" w:hanging="202"/>
      </w:pPr>
      <w:r>
        <w:rPr>
          <w:rFonts w:ascii="Calibri" w:hAnsi="Calibri"/>
          <w:sz w:val="18"/>
        </w:rPr>
        <w:t>Partnered with [stakeholders] to deliver [result] for [customers/users/business unit].</w:t>
      </w:r>
    </w:p>
    <w:p>
      <w:pPr>
        <w:tabs>
          <w:tab w:pos="10080" w:val="left"/>
        </w:tabs>
        <w:spacing w:before="40" w:after="20"/>
      </w:pPr>
      <w:r>
        <w:rPr>
          <w:b/>
          <w:sz w:val="18"/>
        </w:rPr>
        <w:t>[PREVIOUS JOB TITLE]  |  [COMPANY], [CITY]</w:t>
      </w:r>
      <w:r>
        <w:rPr>
          <w:b/>
          <w:color w:val="087F5B"/>
          <w:sz w:val="18"/>
        </w:rPr>
        <w:tab/>
        <w:t>[MMM YYYY] – [MMM YYYY]</w:t>
      </w:r>
    </w:p>
    <w:p>
      <w:pPr>
        <w:pStyle w:val="ListBullet"/>
        <w:spacing w:after="10" w:line="240" w:lineRule="auto"/>
        <w:ind w:left="259" w:hanging="202"/>
      </w:pPr>
      <w:r>
        <w:rPr>
          <w:rFonts w:ascii="Calibri" w:hAnsi="Calibri"/>
          <w:sz w:val="18"/>
        </w:rPr>
        <w:t>Owned [responsibility] and achieved [specific, verifiable result].</w:t>
      </w:r>
    </w:p>
    <w:p>
      <w:pPr>
        <w:pStyle w:val="ListBullet"/>
        <w:spacing w:after="10" w:line="240" w:lineRule="auto"/>
        <w:ind w:left="259" w:hanging="202"/>
      </w:pPr>
      <w:r>
        <w:rPr>
          <w:rFonts w:ascii="Calibri" w:hAnsi="Calibri"/>
          <w:sz w:val="18"/>
        </w:rPr>
        <w:t>Created [deliverable/system] adopted by [number or type of users].</w:t>
      </w:r>
    </w:p>
    <w:p>
      <w:pPr>
        <w:spacing w:before="80" w:after="60"/>
        <w:pBdr>
          <w:bottom w:val="single" w:sz="8" w:space="2" w:color="087F5B"/>
        </w:pBdr>
      </w:pPr>
      <w:r>
        <w:rPr>
          <w:rFonts w:ascii="Calibri" w:hAnsi="Calibri"/>
          <w:b/>
          <w:caps/>
          <w:color w:val="087F5B"/>
          <w:sz w:val="21"/>
        </w:rPr>
        <w:t>LEADERSHIP</w:t>
      </w:r>
    </w:p>
    <w:p>
      <w:pPr>
        <w:tabs>
          <w:tab w:pos="10080" w:val="left"/>
        </w:tabs>
        <w:spacing w:before="40" w:after="20"/>
      </w:pPr>
      <w:r>
        <w:rPr>
          <w:b/>
          <w:sz w:val="18"/>
        </w:rPr>
        <w:t>[LEADERSHIP / VOLUNTEER ROLE]  |  [ORGANIZATION]</w:t>
      </w:r>
      <w:r>
        <w:rPr>
          <w:b/>
          <w:color w:val="087F5B"/>
          <w:sz w:val="18"/>
        </w:rPr>
        <w:tab/>
        <w:t>[YYYY] – [YYYY]</w:t>
      </w:r>
    </w:p>
    <w:p>
      <w:pPr>
        <w:pStyle w:val="ListBullet"/>
        <w:spacing w:after="10" w:line="240" w:lineRule="auto"/>
        <w:ind w:left="259" w:hanging="202"/>
      </w:pPr>
      <w:r>
        <w:rPr>
          <w:rFonts w:ascii="Calibri" w:hAnsi="Calibri"/>
          <w:sz w:val="18"/>
        </w:rPr>
        <w:t>Organized [initiative] for [audience], resulting in [participation or impact].</w:t>
      </w:r>
    </w:p>
    <w:p>
      <w:pPr>
        <w:spacing w:before="80" w:after="60"/>
        <w:pBdr>
          <w:bottom w:val="single" w:sz="8" w:space="2" w:color="087F5B"/>
        </w:pBdr>
      </w:pPr>
      <w:r>
        <w:rPr>
          <w:rFonts w:ascii="Calibri" w:hAnsi="Calibri"/>
          <w:b/>
          <w:caps/>
          <w:color w:val="087F5B"/>
          <w:sz w:val="21"/>
        </w:rPr>
        <w:t>SKILLS</w:t>
      </w:r>
    </w:p>
    <w:p>
      <w:pPr>
        <w:spacing w:after="20"/>
      </w:pPr>
      <w:r>
        <w:t>Tools: [Tool 1], [Tool 2], [Tool 3]  •  Methods: [Method 1], [Method 2]  •  Domain: [Expertise 1], [Expertise 2]</w:t>
      </w:r>
    </w:p>
    <w:sectPr w:rsidR="00FC693F" w:rsidRPr="0006063C" w:rsidSect="00034616">
      <w:pgSz w:w="12240" w:h="15840"/>
      <w:pgMar w:top="835" w:right="979" w:bottom="749" w:left="97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40" w:line="240" w:lineRule="auto"/>
    </w:pPr>
    <w:rPr>
      <w:rFonts w:ascii="Calibri" w:hAnsi="Calibri" w:eastAsia="Calibri"/>
      <w:color w:val="253247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ResumeAI Graduate + Projects Resume Template</dc:title>
  <dc:subject>Free editable ATS-friendly resume template</dc:subject>
  <dc:creator>ResumeAI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