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"/>
        <w:jc w:val="left"/>
      </w:pPr>
      <w:r>
        <w:rPr>
          <w:rFonts w:ascii="Arial" w:hAnsi="Arial"/>
          <w:b/>
          <w:color w:val="0F766E"/>
          <w:sz w:val="48"/>
        </w:rPr>
        <w:t>[YOUR NAME]</w:t>
      </w:r>
    </w:p>
    <w:p>
      <w:pPr>
        <w:spacing w:after="40"/>
        <w:jc w:val="left"/>
      </w:pPr>
      <w:r>
        <w:rPr>
          <w:color w:val="526174"/>
          <w:sz w:val="18"/>
        </w:rPr>
        <w:t>[Target Role]  •  [City, Country]  •  [Phone]  •  [Email]  •  [LinkedIn URL]</w:t>
      </w:r>
    </w:p>
    <w:p>
      <w:pPr>
        <w:spacing w:after="140"/>
        <w:jc w:val="left"/>
      </w:pPr>
      <w:r>
        <w:rPr>
          <w:b/>
          <w:color w:val="0F766E"/>
          <w:sz w:val="16"/>
        </w:rPr>
        <w:t>INTERNATIONAL CLEAN  —  Best for cross-border applications and globally distributed teams</w:t>
      </w:r>
    </w:p>
    <w:p>
      <w:pPr>
        <w:spacing w:before="80" w:after="60"/>
        <w:pBdr>
          <w:bottom w:val="single" w:sz="8" w:space="2" w:color="0F766E"/>
        </w:pBdr>
      </w:pPr>
      <w:r>
        <w:rPr>
          <w:rFonts w:ascii="Arial" w:hAnsi="Arial"/>
          <w:b/>
          <w:caps/>
          <w:color w:val="0F766E"/>
          <w:sz w:val="21"/>
        </w:rPr>
        <w:t>PROFESSIONAL SUMMARY</w:t>
      </w:r>
    </w:p>
    <w:p>
      <w:pPr>
        <w:spacing w:after="20"/>
      </w:pPr>
      <w:r>
        <w:t>[Target Role] with experience across [markets/functions]. Combines [skill 1] and [skill 2] to deliver [business outcome]. Comfortable collaborating across cultures, time zones, and distributed teams.</w:t>
      </w:r>
    </w:p>
    <w:p>
      <w:pPr>
        <w:spacing w:before="80" w:after="60"/>
        <w:pBdr>
          <w:bottom w:val="single" w:sz="8" w:space="2" w:color="0F766E"/>
        </w:pBdr>
      </w:pPr>
      <w:r>
        <w:rPr>
          <w:rFonts w:ascii="Arial" w:hAnsi="Arial"/>
          <w:b/>
          <w:caps/>
          <w:color w:val="0F766E"/>
          <w:sz w:val="21"/>
        </w:rPr>
        <w:t>EXPERIENCE</w:t>
      </w:r>
    </w:p>
    <w:p>
      <w:pPr>
        <w:tabs>
          <w:tab w:pos="10080" w:val="left"/>
        </w:tabs>
        <w:spacing w:before="40" w:after="20"/>
      </w:pPr>
      <w:r>
        <w:rPr>
          <w:b/>
          <w:sz w:val="18"/>
        </w:rPr>
        <w:t>[JOB TITLE]  |  [COMPANY], [CITY / REMOTE]</w:t>
      </w:r>
      <w:r>
        <w:rPr>
          <w:b/>
          <w:color w:val="0F766E"/>
          <w:sz w:val="18"/>
        </w:rPr>
        <w:tab/>
        <w:t>[MMM YYYY] – Present</w:t>
      </w:r>
    </w:p>
    <w:p>
      <w:pPr>
        <w:pStyle w:val="ListBullet"/>
        <w:spacing w:after="10" w:line="240" w:lineRule="auto"/>
        <w:ind w:left="259" w:hanging="202"/>
      </w:pPr>
      <w:r>
        <w:rPr>
          <w:rFonts w:ascii="Arial" w:hAnsi="Arial"/>
          <w:sz w:val="18"/>
        </w:rPr>
        <w:t>Led [initiative] across [team or scope], improving [metric] by [X%] within [timeframe].</w:t>
      </w:r>
    </w:p>
    <w:p>
      <w:pPr>
        <w:pStyle w:val="ListBullet"/>
        <w:spacing w:after="10" w:line="240" w:lineRule="auto"/>
        <w:ind w:left="259" w:hanging="202"/>
      </w:pPr>
      <w:r>
        <w:rPr>
          <w:rFonts w:ascii="Arial" w:hAnsi="Arial"/>
          <w:sz w:val="18"/>
        </w:rPr>
        <w:t>Built [process/product/analysis] using [tools or methods], reducing [cost/time/risk] by [X].</w:t>
      </w:r>
    </w:p>
    <w:p>
      <w:pPr>
        <w:pStyle w:val="ListBullet"/>
        <w:spacing w:after="10" w:line="240" w:lineRule="auto"/>
        <w:ind w:left="259" w:hanging="202"/>
      </w:pPr>
      <w:r>
        <w:rPr>
          <w:rFonts w:ascii="Arial" w:hAnsi="Arial"/>
          <w:sz w:val="18"/>
        </w:rPr>
        <w:t>Partnered with [stakeholders] to deliver [result] for [customers/users/business unit].</w:t>
      </w:r>
    </w:p>
    <w:p>
      <w:pPr>
        <w:tabs>
          <w:tab w:pos="10080" w:val="left"/>
        </w:tabs>
        <w:spacing w:before="40" w:after="20"/>
      </w:pPr>
      <w:r>
        <w:rPr>
          <w:b/>
          <w:sz w:val="18"/>
        </w:rPr>
        <w:t>[PREVIOUS JOB TITLE]  |  [COMPANY], [CITY]</w:t>
      </w:r>
      <w:r>
        <w:rPr>
          <w:b/>
          <w:color w:val="0F766E"/>
          <w:sz w:val="18"/>
        </w:rPr>
        <w:tab/>
        <w:t>[MMM YYYY] – [MMM YYYY]</w:t>
      </w:r>
    </w:p>
    <w:p>
      <w:pPr>
        <w:pStyle w:val="ListBullet"/>
        <w:spacing w:after="10" w:line="240" w:lineRule="auto"/>
        <w:ind w:left="259" w:hanging="202"/>
      </w:pPr>
      <w:r>
        <w:rPr>
          <w:rFonts w:ascii="Arial" w:hAnsi="Arial"/>
          <w:sz w:val="18"/>
        </w:rPr>
        <w:t>Owned [responsibility] and achieved [specific, verifiable result].</w:t>
      </w:r>
    </w:p>
    <w:p>
      <w:pPr>
        <w:pStyle w:val="ListBullet"/>
        <w:spacing w:after="10" w:line="240" w:lineRule="auto"/>
        <w:ind w:left="259" w:hanging="202"/>
      </w:pPr>
      <w:r>
        <w:rPr>
          <w:rFonts w:ascii="Arial" w:hAnsi="Arial"/>
          <w:sz w:val="18"/>
        </w:rPr>
        <w:t>Created [deliverable/system] adopted by [number or type of users].</w:t>
      </w:r>
    </w:p>
    <w:p>
      <w:pPr>
        <w:spacing w:before="80" w:after="60"/>
        <w:pBdr>
          <w:bottom w:val="single" w:sz="8" w:space="2" w:color="0F766E"/>
        </w:pBdr>
      </w:pPr>
      <w:r>
        <w:rPr>
          <w:rFonts w:ascii="Arial" w:hAnsi="Arial"/>
          <w:b/>
          <w:caps/>
          <w:color w:val="0F766E"/>
          <w:sz w:val="21"/>
        </w:rPr>
        <w:t>EDUCATION</w:t>
      </w:r>
    </w:p>
    <w:p>
      <w:pPr>
        <w:tabs>
          <w:tab w:pos="10080" w:val="left"/>
        </w:tabs>
        <w:spacing w:before="40" w:after="20"/>
      </w:pPr>
      <w:r>
        <w:rPr>
          <w:b/>
          <w:sz w:val="18"/>
        </w:rPr>
        <w:t>[DEGREE], [FIELD OF STUDY]  |  [UNIVERSITY]</w:t>
      </w:r>
      <w:r>
        <w:rPr>
          <w:b/>
          <w:color w:val="0F766E"/>
          <w:sz w:val="18"/>
        </w:rPr>
        <w:tab/>
        <w:t>[GRADUATION MONTH YEAR]</w:t>
      </w:r>
    </w:p>
    <w:p>
      <w:pPr>
        <w:spacing w:after="20"/>
      </w:pPr>
      <w:r>
        <w:t>[City, Country]  •  [Honors / relevant coursework / GPA if helpful]</w:t>
      </w:r>
    </w:p>
    <w:p>
      <w:pPr>
        <w:spacing w:before="80" w:after="60"/>
        <w:pBdr>
          <w:bottom w:val="single" w:sz="8" w:space="2" w:color="0F766E"/>
        </w:pBdr>
      </w:pPr>
      <w:r>
        <w:rPr>
          <w:rFonts w:ascii="Arial" w:hAnsi="Arial"/>
          <w:b/>
          <w:caps/>
          <w:color w:val="0F766E"/>
          <w:sz w:val="21"/>
        </w:rPr>
        <w:t>SKILLS</w:t>
      </w:r>
    </w:p>
    <w:p>
      <w:pPr>
        <w:spacing w:after="20"/>
      </w:pPr>
      <w:r>
        <w:t>Tools: [Tool 1], [Tool 2], [Tool 3]  •  Methods: [Method 1], [Method 2]  •  Domain: [Expertise 1], [Expertise 2]</w:t>
      </w:r>
    </w:p>
    <w:p>
      <w:pPr>
        <w:spacing w:before="80" w:after="60"/>
        <w:pBdr>
          <w:bottom w:val="single" w:sz="8" w:space="2" w:color="0F766E"/>
        </w:pBdr>
      </w:pPr>
      <w:r>
        <w:rPr>
          <w:rFonts w:ascii="Arial" w:hAnsi="Arial"/>
          <w:b/>
          <w:caps/>
          <w:color w:val="0F766E"/>
          <w:sz w:val="21"/>
        </w:rPr>
        <w:t>LANGUAGES &amp; WORK AUTHORIZATION</w:t>
      </w:r>
    </w:p>
    <w:p>
      <w:pPr>
        <w:spacing w:after="20"/>
      </w:pPr>
      <w:r>
        <w:t>Languages: [Language — proficiency], [Language — proficiency]  •  Work authorization: [Country/region and status, if relevant]</w:t>
      </w:r>
    </w:p>
    <w:sectPr w:rsidR="00FC693F" w:rsidRPr="0006063C" w:rsidSect="00034616">
      <w:pgSz w:w="12240" w:h="15840"/>
      <w:pgMar w:top="835" w:right="979" w:bottom="749" w:left="97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40" w:line="240" w:lineRule="auto"/>
    </w:pPr>
    <w:rPr>
      <w:rFonts w:ascii="Arial" w:hAnsi="Arial" w:eastAsia="Arial"/>
      <w:color w:val="253247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ResumeAI International Clean Resume Template</dc:title>
  <dc:subject>Free editable ATS-friendly resume template</dc:subject>
  <dc:creator>ResumeAI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