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center"/>
      </w:pPr>
      <w:r>
        <w:rPr>
          <w:b/>
          <w:color w:val="0F2B5B"/>
          <w:sz w:val="44"/>
        </w:rPr>
        <w:t>[YOUR NAME]</w:t>
      </w:r>
    </w:p>
    <w:p>
      <w:pPr>
        <w:spacing w:after="120"/>
        <w:jc w:val="center"/>
      </w:pPr>
      <w:r>
        <w:rPr>
          <w:b w:val="0"/>
        </w:rPr>
        <w:t>[City, State] · [Phone] · [email@example.com] · [linkedin.com/in/you]</w:t>
      </w:r>
    </w:p>
    <w:p>
      <w:pPr>
        <w:spacing w:before="200" w:after="80"/>
        <w:pBdr>
          <w:bottom w:val="single" w:sz="8" w:space="2" w:color="0F2B5B"/>
        </w:pBdr>
        <w:jc w:val="center"/>
      </w:pPr>
      <w:r>
        <w:rPr>
          <w:b/>
          <w:color w:val="0F2B5B"/>
          <w:sz w:val="23"/>
        </w:rPr>
        <w:t>PROFESSIONAL SUMMARY</w:t>
      </w:r>
    </w:p>
    <w:p>
      <w:pPr>
        <w:spacing w:after="80"/>
      </w:pPr>
      <w:r>
        <w:rPr>
          <w:b w:val="0"/>
        </w:rPr>
        <w:t>Results-driven marketing specialist skilled in digital campaigns, content strategy, and brand growth. Adept at turning data into decisions and ideas into revenue.</w:t>
      </w:r>
    </w:p>
    <w:p>
      <w:pPr>
        <w:spacing w:before="200" w:after="80"/>
        <w:pBdr>
          <w:bottom w:val="single" w:sz="8" w:space="2" w:color="0F2B5B"/>
        </w:pBdr>
        <w:jc w:val="center"/>
      </w:pPr>
      <w:r>
        <w:rPr>
          <w:b/>
          <w:color w:val="0F2B5B"/>
          <w:sz w:val="23"/>
        </w:rPr>
        <w:t>CORE SKILLS</w:t>
      </w:r>
    </w:p>
    <w:p>
      <w:pPr>
        <w:pStyle w:val="ListBullet"/>
        <w:spacing w:after="40"/>
      </w:pPr>
      <w:r>
        <w:t>SEO &amp; SEM</w:t>
      </w:r>
    </w:p>
    <w:p>
      <w:pPr>
        <w:pStyle w:val="ListBullet"/>
        <w:spacing w:after="40"/>
      </w:pPr>
      <w:r>
        <w:t>Google Analytics 4</w:t>
      </w:r>
    </w:p>
    <w:p>
      <w:pPr>
        <w:pStyle w:val="ListBullet"/>
        <w:spacing w:after="40"/>
      </w:pPr>
      <w:r>
        <w:t>Content Marketing</w:t>
      </w:r>
    </w:p>
    <w:p>
      <w:pPr>
        <w:pStyle w:val="ListBullet"/>
        <w:spacing w:after="40"/>
      </w:pPr>
      <w:r>
        <w:t>Email Marketing (Mailchimp)</w:t>
      </w:r>
    </w:p>
    <w:p>
      <w:pPr>
        <w:pStyle w:val="ListBullet"/>
        <w:spacing w:after="40"/>
      </w:pPr>
      <w:r>
        <w:t>Social Media Strategy</w:t>
      </w:r>
    </w:p>
    <w:p>
      <w:pPr>
        <w:pStyle w:val="ListBullet"/>
        <w:spacing w:after="40"/>
      </w:pPr>
      <w:r>
        <w:t>A/B Testing</w:t>
      </w:r>
    </w:p>
    <w:p>
      <w:pPr>
        <w:pStyle w:val="ListBullet"/>
        <w:spacing w:after="40"/>
      </w:pPr>
      <w:r>
        <w:t>Marketing Automation (HubSpot)</w:t>
      </w:r>
    </w:p>
    <w:p>
      <w:pPr>
        <w:pStyle w:val="ListBullet"/>
        <w:spacing w:after="40"/>
      </w:pPr>
      <w:r>
        <w:t>Copywriting</w:t>
      </w:r>
    </w:p>
    <w:p>
      <w:pPr>
        <w:pStyle w:val="ListBullet"/>
        <w:spacing w:after="40"/>
      </w:pPr>
      <w:r>
        <w:t>Budget Management</w:t>
      </w:r>
    </w:p>
    <w:p>
      <w:pPr>
        <w:pStyle w:val="ListBullet"/>
        <w:spacing w:after="40"/>
      </w:pPr>
      <w:r>
        <w:t>CRM (Salesforce)</w:t>
      </w:r>
    </w:p>
    <w:p>
      <w:pPr>
        <w:spacing w:before="200" w:after="80"/>
        <w:pBdr>
          <w:bottom w:val="single" w:sz="8" w:space="2" w:color="0F2B5B"/>
        </w:pBdr>
        <w:jc w:val="center"/>
      </w:pPr>
      <w:r>
        <w:rPr>
          <w:b/>
          <w:color w:val="0F2B5B"/>
          <w:sz w:val="23"/>
        </w:rPr>
        <w:t>PROFESSIONAL EXPERIENCE</w:t>
      </w:r>
    </w:p>
    <w:p>
      <w:r>
        <w:rPr>
          <w:b/>
          <w:sz w:val="22"/>
        </w:rPr>
        <w:t>Marketing Specialist</w:t>
      </w:r>
      <w:r>
        <w:rPr>
          <w:color w:val="444444"/>
        </w:rPr>
        <w:t xml:space="preserve">  |  </w:t>
      </w:r>
      <w:r>
        <w:rPr>
          <w:b/>
          <w:sz w:val="22"/>
        </w:rPr>
        <w:t>[Company Name], [City, State]</w:t>
      </w:r>
    </w:p>
    <w:p>
      <w:pPr>
        <w:spacing w:after="40"/>
      </w:pPr>
      <w:r>
        <w:rPr>
          <w:i/>
        </w:rPr>
        <w:t>[Month 20XX] – Present</w:t>
      </w:r>
    </w:p>
    <w:p>
      <w:pPr>
        <w:pStyle w:val="ListBullet"/>
        <w:spacing w:after="40"/>
      </w:pPr>
      <w:r>
        <w:t>Planned and executed multi-channel campaigns that grew qualified leads by [XX]% year over year.</w:t>
      </w:r>
    </w:p>
    <w:p>
      <w:pPr>
        <w:pStyle w:val="ListBullet"/>
        <w:spacing w:after="40"/>
      </w:pPr>
      <w:r>
        <w:t>Managed $[XX],000 monthly ad budget across Google and Meta with a [X]x ROAS.</w:t>
      </w:r>
    </w:p>
    <w:p>
      <w:pPr>
        <w:pStyle w:val="ListBullet"/>
        <w:spacing w:after="40"/>
      </w:pPr>
      <w:r>
        <w:t>Grew organic blog traffic from [X]K to [X]K monthly visits through an SEO content program.</w:t>
      </w:r>
    </w:p>
    <w:p>
      <w:r>
        <w:rPr>
          <w:b/>
          <w:sz w:val="22"/>
        </w:rPr>
        <w:t>Marketing Coordinator</w:t>
      </w:r>
      <w:r>
        <w:rPr>
          <w:color w:val="444444"/>
        </w:rPr>
        <w:t xml:space="preserve">  |  </w:t>
      </w:r>
      <w:r>
        <w:rPr>
          <w:b/>
          <w:sz w:val="22"/>
        </w:rPr>
        <w:t>[Previous Company], [City, State]</w:t>
      </w:r>
    </w:p>
    <w:p>
      <w:pPr>
        <w:spacing w:after="40"/>
      </w:pPr>
      <w:r>
        <w:rPr>
          <w:i/>
        </w:rPr>
        <w:t>[Month 20XX] – [Month 20XX]</w:t>
      </w:r>
    </w:p>
    <w:p>
      <w:pPr>
        <w:pStyle w:val="ListBullet"/>
        <w:spacing w:after="40"/>
      </w:pPr>
      <w:r>
        <w:t>Coordinated [X]+ product launches and email campaigns end to end.</w:t>
      </w:r>
    </w:p>
    <w:p>
      <w:pPr>
        <w:pStyle w:val="ListBullet"/>
        <w:spacing w:after="40"/>
      </w:pPr>
      <w:r>
        <w:t>Built monthly performance dashboards for leadership, improving reporting speed by [XX]%.</w:t>
      </w:r>
    </w:p>
    <w:p>
      <w:pPr>
        <w:spacing w:before="200" w:after="80"/>
        <w:pBdr>
          <w:bottom w:val="single" w:sz="8" w:space="2" w:color="0F2B5B"/>
        </w:pBdr>
        <w:jc w:val="center"/>
      </w:pPr>
      <w:r>
        <w:rPr>
          <w:b/>
          <w:color w:val="0F2B5B"/>
          <w:sz w:val="23"/>
        </w:rPr>
        <w:t>EDUCATION</w:t>
      </w:r>
    </w:p>
    <w:p>
      <w:r>
        <w:rPr>
          <w:b/>
        </w:rPr>
        <w:t>[Degree], [Marketing / Communications]</w:t>
      </w:r>
      <w:r>
        <w:t xml:space="preserve"> — [University Name], [City, State]</w:t>
      </w:r>
    </w:p>
    <w:p>
      <w:pPr>
        <w:spacing w:after="80"/>
      </w:pPr>
      <w:r>
        <w:rPr>
          <w:b w:val="0"/>
        </w:rPr>
        <w:t>[Graduation Year]</w:t>
      </w:r>
    </w:p>
    <w:p>
      <w:pPr>
        <w:spacing w:before="200" w:after="80"/>
        <w:pBdr>
          <w:bottom w:val="single" w:sz="8" w:space="2" w:color="0F2B5B"/>
        </w:pBdr>
        <w:jc w:val="center"/>
      </w:pPr>
      <w:r>
        <w:rPr>
          <w:b/>
          <w:color w:val="0F2B5B"/>
          <w:sz w:val="23"/>
        </w:rPr>
        <w:t>CERTIFICATIONS</w:t>
      </w:r>
    </w:p>
    <w:p>
      <w:pPr>
        <w:pStyle w:val="ListBullet"/>
        <w:spacing w:after="40"/>
      </w:pPr>
      <w:r>
        <w:t>Google Ads Certification</w:t>
      </w:r>
    </w:p>
    <w:p>
      <w:pPr>
        <w:pStyle w:val="ListBullet"/>
        <w:spacing w:after="40"/>
      </w:pPr>
      <w:r>
        <w:t>HubSpot Inbound Marketing</w:t>
      </w:r>
    </w:p>
    <w:sectPr w:rsidR="00FC693F" w:rsidRPr="0006063C" w:rsidSect="00034616"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59" w:lineRule="auto"/>
    </w:pPr>
    <w:rPr>
      <w:rFonts w:ascii="Arial" w:hAnsi="Arial" w:eastAsia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