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F2B5B"/>
          <w:sz w:val="48"/>
        </w:rPr>
        <w:t>[YOUR NAME]</w:t>
      </w:r>
    </w:p>
    <w:p>
      <w:pPr>
        <w:spacing w:after="120"/>
      </w:pPr>
      <w:r>
        <w:rPr>
          <w:b w:val="0"/>
        </w:rPr>
        <w:t>[City, State] · [Phone] · [email@example.com] · [linkedin.com/in/you]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SUMMARY</w:t>
      </w:r>
    </w:p>
    <w:p>
      <w:pPr>
        <w:spacing w:after="80"/>
      </w:pPr>
      <w:r>
        <w:rPr>
          <w:b w:val="0"/>
        </w:rPr>
        <w:t>Compassionate registered nurse with [X]+ years of experience in acute care settings. Skilled in patient assessment, care coordination, and calm decision-making under pressure.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CORE SKILLS</w:t>
      </w:r>
    </w:p>
    <w:p>
      <w:pPr>
        <w:pStyle w:val="ListBullet"/>
        <w:spacing w:after="40"/>
      </w:pPr>
      <w:r>
        <w:t>Patient Assessment &amp; Triage</w:t>
      </w:r>
    </w:p>
    <w:p>
      <w:pPr>
        <w:pStyle w:val="ListBullet"/>
        <w:spacing w:after="40"/>
      </w:pPr>
      <w:r>
        <w:t>IV Therapy &amp; Phlebotomy</w:t>
      </w:r>
    </w:p>
    <w:p>
      <w:pPr>
        <w:pStyle w:val="ListBullet"/>
        <w:spacing w:after="40"/>
      </w:pPr>
      <w:r>
        <w:t>Electronic Health Records (Epic, Cerner)</w:t>
      </w:r>
    </w:p>
    <w:p>
      <w:pPr>
        <w:pStyle w:val="ListBullet"/>
        <w:spacing w:after="40"/>
      </w:pPr>
      <w:r>
        <w:t>Care Plan Development</w:t>
      </w:r>
    </w:p>
    <w:p>
      <w:pPr>
        <w:pStyle w:val="ListBullet"/>
        <w:spacing w:after="40"/>
      </w:pPr>
      <w:r>
        <w:t>Wound Care</w:t>
      </w:r>
    </w:p>
    <w:p>
      <w:pPr>
        <w:pStyle w:val="ListBullet"/>
        <w:spacing w:after="40"/>
      </w:pPr>
      <w:r>
        <w:t>Medication Administration</w:t>
      </w:r>
    </w:p>
    <w:p>
      <w:pPr>
        <w:pStyle w:val="ListBullet"/>
        <w:spacing w:after="40"/>
      </w:pPr>
      <w:r>
        <w:t>Patient &amp; Family Education</w:t>
      </w:r>
    </w:p>
    <w:p>
      <w:pPr>
        <w:pStyle w:val="ListBullet"/>
        <w:spacing w:after="40"/>
      </w:pPr>
      <w:r>
        <w:t>BLS / ACLS Certified</w:t>
      </w:r>
    </w:p>
    <w:p>
      <w:pPr>
        <w:pStyle w:val="ListBullet"/>
        <w:spacing w:after="40"/>
      </w:pPr>
      <w:r>
        <w:t>Infection Control</w:t>
      </w:r>
    </w:p>
    <w:p>
      <w:pPr>
        <w:pStyle w:val="ListBullet"/>
        <w:spacing w:after="40"/>
      </w:pPr>
      <w:r>
        <w:t>Team Coordination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EXPERIENCE</w:t>
      </w:r>
    </w:p>
    <w:p>
      <w:r>
        <w:rPr>
          <w:b/>
          <w:sz w:val="22"/>
        </w:rPr>
        <w:t>Registered Nurse</w:t>
      </w:r>
      <w:r>
        <w:rPr>
          <w:color w:val="444444"/>
        </w:rPr>
        <w:t xml:space="preserve">  |  </w:t>
      </w:r>
      <w:r>
        <w:rPr>
          <w:b/>
          <w:sz w:val="22"/>
        </w:rPr>
        <w:t>[Hospital / Clinic Name], [City, State]</w:t>
      </w:r>
    </w:p>
    <w:p>
      <w:pPr>
        <w:spacing w:after="40"/>
      </w:pPr>
      <w:r>
        <w:rPr>
          <w:i/>
        </w:rPr>
        <w:t>[Month 20XX] – Present</w:t>
      </w:r>
    </w:p>
    <w:p>
      <w:pPr>
        <w:pStyle w:val="ListBullet"/>
        <w:spacing w:after="40"/>
      </w:pPr>
      <w:r>
        <w:t>Provide direct care for [X]–[X] patients per shift in a [XX]-bed [unit type] unit.</w:t>
      </w:r>
    </w:p>
    <w:p>
      <w:pPr>
        <w:pStyle w:val="ListBullet"/>
        <w:spacing w:after="40"/>
      </w:pPr>
      <w:r>
        <w:t>Led unit-based quality improvement project that reduced [metric] by [XX]%.</w:t>
      </w:r>
    </w:p>
    <w:p>
      <w:pPr>
        <w:pStyle w:val="ListBullet"/>
        <w:spacing w:after="40"/>
      </w:pPr>
      <w:r>
        <w:t>Precepted [X] new graduate nurses and nursing students.</w:t>
      </w:r>
    </w:p>
    <w:p>
      <w:r>
        <w:rPr>
          <w:b/>
          <w:sz w:val="22"/>
        </w:rPr>
        <w:t>Staff Nurse</w:t>
      </w:r>
      <w:r>
        <w:rPr>
          <w:color w:val="444444"/>
        </w:rPr>
        <w:t xml:space="preserve">  |  </w:t>
      </w:r>
      <w:r>
        <w:rPr>
          <w:b/>
          <w:sz w:val="22"/>
        </w:rPr>
        <w:t>[Previous Employer], [City, State]</w:t>
      </w:r>
    </w:p>
    <w:p>
      <w:pPr>
        <w:spacing w:after="40"/>
      </w:pPr>
      <w:r>
        <w:rPr>
          <w:i/>
        </w:rPr>
        <w:t>[Month 20XX] – [Month 20XX]</w:t>
      </w:r>
    </w:p>
    <w:p>
      <w:pPr>
        <w:pStyle w:val="ListBullet"/>
        <w:spacing w:after="40"/>
      </w:pPr>
      <w:r>
        <w:t>Maintained [XX]% patient satisfaction scores through clear communication and education.</w:t>
      </w:r>
    </w:p>
    <w:p>
      <w:pPr>
        <w:pStyle w:val="ListBullet"/>
        <w:spacing w:after="40"/>
      </w:pPr>
      <w:r>
        <w:t>Collaborated with interdisciplinary teams on daily care planning.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EDUCATION</w:t>
      </w:r>
    </w:p>
    <w:p>
      <w:r>
        <w:rPr>
          <w:b/>
        </w:rPr>
        <w:t>Bachelor of Science in Nursing (BSN)</w:t>
      </w:r>
      <w:r>
        <w:t xml:space="preserve"> — [University Name], [City, State]</w:t>
      </w:r>
    </w:p>
    <w:p>
      <w:pPr>
        <w:spacing w:after="80"/>
      </w:pPr>
      <w:r>
        <w:rPr>
          <w:b w:val="0"/>
        </w:rPr>
        <w:t>[Graduation Year]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CERTIFICATIONS</w:t>
      </w:r>
    </w:p>
    <w:p>
      <w:pPr>
        <w:pStyle w:val="ListBullet"/>
        <w:spacing w:after="40"/>
      </w:pPr>
      <w:r>
        <w:t>Registered Nurse (RN) License – [State]</w:t>
      </w:r>
    </w:p>
    <w:p>
      <w:pPr>
        <w:pStyle w:val="ListBullet"/>
        <w:spacing w:after="40"/>
      </w:pPr>
      <w:r>
        <w:t>BLS and ACLS Certification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59" w:lineRule="auto"/>
    </w:pPr>
    <w:rPr>
      <w:rFonts w:ascii="Calibri" w:hAnsi="Calibri" w:eastAsia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