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F2B5B"/>
          <w:sz w:val="48"/>
        </w:rPr>
        <w:t>[YOUR NAME]</w:t>
      </w:r>
    </w:p>
    <w:p>
      <w:pPr>
        <w:spacing w:after="120"/>
      </w:pPr>
      <w:r>
        <w:rPr>
          <w:b w:val="0"/>
        </w:rPr>
        <w:t>[City, State] · [Phone] · [email@example.com] · [linkedin.com/in/you]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SUMMARY</w:t>
      </w:r>
    </w:p>
    <w:p>
      <w:pPr>
        <w:spacing w:after="80"/>
      </w:pPr>
      <w:r>
        <w:rPr>
          <w:b w:val="0"/>
        </w:rPr>
        <w:t>Versatile designer focused on intuitive digital experiences and memorable brand identities. Combines user research, visual craft, and business thinking.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CORE SKILLS</w:t>
      </w:r>
    </w:p>
    <w:p>
      <w:pPr>
        <w:pStyle w:val="ListBullet"/>
        <w:spacing w:after="40"/>
      </w:pPr>
      <w:r>
        <w:t>Figma</w:t>
      </w:r>
    </w:p>
    <w:p>
      <w:pPr>
        <w:pStyle w:val="ListBullet"/>
        <w:spacing w:after="40"/>
      </w:pPr>
      <w:r>
        <w:t>Adobe Creative Suite (Photoshop, Illustrator)</w:t>
      </w:r>
    </w:p>
    <w:p>
      <w:pPr>
        <w:pStyle w:val="ListBullet"/>
        <w:spacing w:after="40"/>
      </w:pPr>
      <w:r>
        <w:t>UI / UX Design</w:t>
      </w:r>
    </w:p>
    <w:p>
      <w:pPr>
        <w:pStyle w:val="ListBullet"/>
        <w:spacing w:after="40"/>
      </w:pPr>
      <w:r>
        <w:t>Design Systems</w:t>
      </w:r>
    </w:p>
    <w:p>
      <w:pPr>
        <w:pStyle w:val="ListBullet"/>
        <w:spacing w:after="40"/>
      </w:pPr>
      <w:r>
        <w:t>Prototyping &amp; Wireframing</w:t>
      </w:r>
    </w:p>
    <w:p>
      <w:pPr>
        <w:pStyle w:val="ListBullet"/>
        <w:spacing w:after="40"/>
      </w:pPr>
      <w:r>
        <w:t>User Research &amp; Usability Testing</w:t>
      </w:r>
    </w:p>
    <w:p>
      <w:pPr>
        <w:pStyle w:val="ListBullet"/>
        <w:spacing w:after="40"/>
      </w:pPr>
      <w:r>
        <w:t>Web Design (Responsive)</w:t>
      </w:r>
    </w:p>
    <w:p>
      <w:pPr>
        <w:pStyle w:val="ListBullet"/>
        <w:spacing w:after="40"/>
      </w:pPr>
      <w:r>
        <w:t>Typography &amp; Layout</w:t>
      </w:r>
    </w:p>
    <w:p>
      <w:pPr>
        <w:pStyle w:val="ListBullet"/>
        <w:spacing w:after="40"/>
      </w:pPr>
      <w:r>
        <w:t>Brand Identity</w:t>
      </w:r>
    </w:p>
    <w:p>
      <w:pPr>
        <w:pStyle w:val="ListBullet"/>
        <w:spacing w:after="40"/>
      </w:pPr>
      <w:r>
        <w:t>Basic HTML/CSS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PROFESSIONAL EXPERIENCE</w:t>
      </w:r>
    </w:p>
    <w:p>
      <w:r>
        <w:rPr>
          <w:b/>
          <w:sz w:val="22"/>
        </w:rPr>
        <w:t>Product Designer</w:t>
      </w:r>
      <w:r>
        <w:rPr>
          <w:color w:val="444444"/>
        </w:rPr>
        <w:t xml:space="preserve">  |  </w:t>
      </w:r>
      <w:r>
        <w:rPr>
          <w:b/>
          <w:sz w:val="22"/>
        </w:rPr>
        <w:t>[Company Name], [City, State / Remote]</w:t>
      </w:r>
    </w:p>
    <w:p>
      <w:pPr>
        <w:spacing w:after="40"/>
      </w:pPr>
      <w:r>
        <w:rPr>
          <w:i/>
        </w:rPr>
        <w:t>[Month 20XX] – Present</w:t>
      </w:r>
    </w:p>
    <w:p>
      <w:pPr>
        <w:pStyle w:val="ListBullet"/>
        <w:spacing w:after="40"/>
      </w:pPr>
      <w:r>
        <w:t>Designed end-to-end flows for a product used by [X]00K+ users, improving activation by [XX]%.</w:t>
      </w:r>
    </w:p>
    <w:p>
      <w:pPr>
        <w:pStyle w:val="ListBullet"/>
        <w:spacing w:after="40"/>
      </w:pPr>
      <w:r>
        <w:t>Built and maintained a design system of [X]00+ components adopted by [X] product teams.</w:t>
      </w:r>
    </w:p>
    <w:p>
      <w:pPr>
        <w:pStyle w:val="ListBullet"/>
        <w:spacing w:after="40"/>
      </w:pPr>
      <w:r>
        <w:t>Ran [X]+ usability testing sessions, turning findings into measurable design improvements.</w:t>
      </w:r>
    </w:p>
    <w:p>
      <w:r>
        <w:rPr>
          <w:b/>
          <w:sz w:val="22"/>
        </w:rPr>
        <w:t>Graphic Designer</w:t>
      </w:r>
      <w:r>
        <w:rPr>
          <w:color w:val="444444"/>
        </w:rPr>
        <w:t xml:space="preserve">  |  </w:t>
      </w:r>
      <w:r>
        <w:rPr>
          <w:b/>
          <w:sz w:val="22"/>
        </w:rPr>
        <w:t>[Previous Company], [City, State]</w:t>
      </w:r>
    </w:p>
    <w:p>
      <w:pPr>
        <w:spacing w:after="40"/>
      </w:pPr>
      <w:r>
        <w:rPr>
          <w:i/>
        </w:rPr>
        <w:t>[Month 20XX] – [Month 20XX]</w:t>
      </w:r>
    </w:p>
    <w:p>
      <w:pPr>
        <w:pStyle w:val="ListBullet"/>
        <w:spacing w:after="40"/>
      </w:pPr>
      <w:r>
        <w:t>Created visual assets for web, social, and print, supporting [X]+ campaigns per quarter.</w:t>
      </w:r>
    </w:p>
    <w:p>
      <w:pPr>
        <w:pStyle w:val="ListBullet"/>
        <w:spacing w:after="40"/>
      </w:pPr>
      <w:r>
        <w:t>Refreshed brand guidelines, increasing design request turnaround speed by [XX]%.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EDUCATION</w:t>
      </w:r>
    </w:p>
    <w:p>
      <w:r>
        <w:rPr>
          <w:b/>
        </w:rPr>
        <w:t>[Degree], [Design / Visual Arts / HCI]</w:t>
      </w:r>
      <w:r>
        <w:t xml:space="preserve"> — [University Name], [City, State]</w:t>
      </w:r>
    </w:p>
    <w:p>
      <w:pPr>
        <w:spacing w:after="80"/>
      </w:pPr>
      <w:r>
        <w:rPr>
          <w:b w:val="0"/>
        </w:rPr>
        <w:t>[Graduation Year]</w:t>
      </w:r>
    </w:p>
    <w:p>
      <w:pPr>
        <w:spacing w:before="200" w:after="80"/>
        <w:pBdr>
          <w:bottom w:val="single" w:sz="8" w:space="2" w:color="0F2B5B"/>
        </w:pBdr>
      </w:pPr>
      <w:r>
        <w:rPr>
          <w:b/>
          <w:color w:val="0F2B5B"/>
          <w:sz w:val="23"/>
        </w:rPr>
        <w:t>CERTIFICATIONS</w:t>
      </w:r>
    </w:p>
    <w:p>
      <w:pPr>
        <w:pStyle w:val="ListBullet"/>
        <w:spacing w:after="40"/>
      </w:pPr>
      <w:r>
        <w:t>[Certification e.g., NN/g UX Certification]</w:t>
      </w:r>
    </w:p>
    <w:p>
      <w:pPr>
        <w:pStyle w:val="ListBullet"/>
        <w:spacing w:after="40"/>
      </w:pPr>
      <w:r>
        <w:t>Portfolio: [your-portfolio-url.com]</w:t>
      </w:r>
    </w:p>
    <w:p>
      <w:pPr>
        <w:spacing w:after="0"/>
      </w:pPr>
    </w:p>
    <w:p>
      <w:r>
        <w:rPr>
          <w:b w:val="0"/>
          <w:color w:val="444444"/>
          <w:sz w:val="17"/>
        </w:rPr>
        <w:t>Tip for job seekers: keep this resume single-column and text-based so applicant tracking systems (ATS) can read every line. Delete this line before sending.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59" w:lineRule="auto"/>
    </w:pPr>
    <w:rPr>
      <w:rFonts w:ascii="Calibri" w:hAnsi="Calibri" w:eastAsia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