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</w:pPr>
      <w:r>
        <w:rPr>
          <w:b/>
          <w:color w:val="0F2B5B"/>
          <w:sz w:val="48"/>
        </w:rPr>
        <w:t>[YOUR NAME]</w:t>
      </w:r>
    </w:p>
    <w:p>
      <w:pPr>
        <w:spacing w:after="120"/>
      </w:pPr>
      <w:r>
        <w:rPr>
          <w:b w:val="0"/>
        </w:rPr>
        <w:t>[City, State] · [Phone] · [email@example.com] · [linkedin.com/in/you]</w:t>
      </w:r>
    </w:p>
    <w:p>
      <w:pPr>
        <w:spacing w:before="200" w:after="80"/>
        <w:pBdr>
          <w:bottom w:val="single" w:sz="8" w:space="2" w:color="0F2B5B"/>
        </w:pBdr>
      </w:pPr>
      <w:r>
        <w:rPr>
          <w:b/>
          <w:color w:val="0F2B5B"/>
          <w:sz w:val="23"/>
        </w:rPr>
        <w:t>PROFESSIONAL SUMMARY</w:t>
      </w:r>
    </w:p>
    <w:p>
      <w:pPr>
        <w:spacing w:after="80"/>
      </w:pPr>
      <w:r>
        <w:rPr>
          <w:b w:val="0"/>
        </w:rPr>
        <w:t>Full-stack software engineer with [X]+ years of experience building scalable web applications and cloud infrastructure. Passionate about clean architecture, automation, and shipping products users love.</w:t>
      </w:r>
    </w:p>
    <w:p>
      <w:pPr>
        <w:spacing w:before="200" w:after="80"/>
        <w:pBdr>
          <w:bottom w:val="single" w:sz="8" w:space="2" w:color="0F2B5B"/>
        </w:pBdr>
      </w:pPr>
      <w:r>
        <w:rPr>
          <w:b/>
          <w:color w:val="0F2B5B"/>
          <w:sz w:val="23"/>
        </w:rPr>
        <w:t>CORE SKILLS</w:t>
      </w:r>
    </w:p>
    <w:p>
      <w:pPr>
        <w:spacing w:after="20"/>
      </w:pPr>
      <w:r>
        <w:rPr>
          <w:b w:val="0"/>
        </w:rPr>
        <w:t>Python · JavaScript / TypeScript · React · Node.js · AWS (EC2, S3, Lambda)</w:t>
      </w:r>
    </w:p>
    <w:p>
      <w:pPr>
        <w:spacing w:after="80"/>
      </w:pPr>
      <w:r>
        <w:rPr>
          <w:b w:val="0"/>
        </w:rPr>
        <w:t>Docker &amp; Kubernetes · PostgreSQL · CI/CD (GitHub Actions) · REST &amp; GraphQL APIs · Unit / Integration Testing</w:t>
      </w:r>
    </w:p>
    <w:p>
      <w:pPr>
        <w:spacing w:before="200" w:after="80"/>
        <w:pBdr>
          <w:bottom w:val="single" w:sz="8" w:space="2" w:color="0F2B5B"/>
        </w:pBdr>
      </w:pPr>
      <w:r>
        <w:rPr>
          <w:b/>
          <w:color w:val="0F2B5B"/>
          <w:sz w:val="23"/>
        </w:rPr>
        <w:t>PROFESSIONAL EXPERIENCE</w:t>
      </w:r>
    </w:p>
    <w:p>
      <w:r>
        <w:rPr>
          <w:b/>
          <w:sz w:val="22"/>
        </w:rPr>
        <w:t>Software Engineer</w:t>
      </w:r>
      <w:r>
        <w:rPr>
          <w:color w:val="444444"/>
        </w:rPr>
        <w:t xml:space="preserve">  |  </w:t>
      </w:r>
      <w:r>
        <w:rPr>
          <w:b/>
          <w:sz w:val="22"/>
        </w:rPr>
        <w:t>[Company Name], [City, State]</w:t>
      </w:r>
    </w:p>
    <w:p>
      <w:pPr>
        <w:spacing w:after="40"/>
      </w:pPr>
      <w:r>
        <w:rPr>
          <w:i/>
        </w:rPr>
        <w:t>[Month 20XX] – Present</w:t>
      </w:r>
    </w:p>
    <w:p>
      <w:pPr>
        <w:pStyle w:val="ListBullet"/>
        <w:spacing w:after="40"/>
      </w:pPr>
      <w:r>
        <w:t>Built and maintained [X]+ microservices handling [X]M+ requests per day, reducing latency by [XX]%.</w:t>
      </w:r>
    </w:p>
    <w:p>
      <w:pPr>
        <w:pStyle w:val="ListBullet"/>
        <w:spacing w:after="40"/>
      </w:pPr>
      <w:r>
        <w:t>Led migration of legacy monolith to containerized architecture, cutting deploy time from [X] hours to [X] minutes.</w:t>
      </w:r>
    </w:p>
    <w:p>
      <w:pPr>
        <w:pStyle w:val="ListBullet"/>
        <w:spacing w:after="40"/>
      </w:pPr>
      <w:r>
        <w:t>Mentored [X] junior engineers through code reviews and pair programming sessions.</w:t>
      </w:r>
    </w:p>
    <w:p>
      <w:r>
        <w:rPr>
          <w:b/>
          <w:sz w:val="22"/>
        </w:rPr>
        <w:t>Junior Developer</w:t>
      </w:r>
      <w:r>
        <w:rPr>
          <w:color w:val="444444"/>
        </w:rPr>
        <w:t xml:space="preserve">  |  </w:t>
      </w:r>
      <w:r>
        <w:rPr>
          <w:b/>
          <w:sz w:val="22"/>
        </w:rPr>
        <w:t>[Previous Company], [City, State]</w:t>
      </w:r>
    </w:p>
    <w:p>
      <w:pPr>
        <w:spacing w:after="40"/>
      </w:pPr>
      <w:r>
        <w:rPr>
          <w:i/>
        </w:rPr>
        <w:t>[Month 20XX] – [Month 20XX]</w:t>
      </w:r>
    </w:p>
    <w:p>
      <w:pPr>
        <w:pStyle w:val="ListBullet"/>
        <w:spacing w:after="40"/>
      </w:pPr>
      <w:r>
        <w:t>Developed customer-facing dashboard used by [X],000+ monthly active users.</w:t>
      </w:r>
    </w:p>
    <w:p>
      <w:pPr>
        <w:pStyle w:val="ListBullet"/>
        <w:spacing w:after="40"/>
      </w:pPr>
      <w:r>
        <w:t>Automated internal reporting pipeline, saving [X]+ hours of manual work per week.</w:t>
      </w:r>
    </w:p>
    <w:p>
      <w:pPr>
        <w:spacing w:before="200" w:after="80"/>
        <w:pBdr>
          <w:bottom w:val="single" w:sz="8" w:space="2" w:color="0F2B5B"/>
        </w:pBdr>
      </w:pPr>
      <w:r>
        <w:rPr>
          <w:b/>
          <w:color w:val="0F2B5B"/>
          <w:sz w:val="23"/>
        </w:rPr>
        <w:t>EDUCATION</w:t>
      </w:r>
    </w:p>
    <w:p>
      <w:r>
        <w:rPr>
          <w:b/>
        </w:rPr>
        <w:t>[Degree], [Major]</w:t>
      </w:r>
      <w:r>
        <w:t xml:space="preserve"> — [University Name], [City, State]</w:t>
      </w:r>
    </w:p>
    <w:p>
      <w:pPr>
        <w:spacing w:after="80"/>
      </w:pPr>
      <w:r>
        <w:rPr>
          <w:b w:val="0"/>
        </w:rPr>
        <w:t>[Graduation Year]</w:t>
      </w:r>
    </w:p>
    <w:p>
      <w:pPr>
        <w:spacing w:before="200" w:after="80"/>
        <w:pBdr>
          <w:bottom w:val="single" w:sz="8" w:space="2" w:color="0F2B5B"/>
        </w:pBdr>
      </w:pPr>
      <w:r>
        <w:rPr>
          <w:b/>
          <w:color w:val="0F2B5B"/>
          <w:sz w:val="23"/>
        </w:rPr>
        <w:t>CERTIFICATIONS</w:t>
      </w:r>
    </w:p>
    <w:p>
      <w:pPr>
        <w:pStyle w:val="ListBullet"/>
        <w:spacing w:after="40"/>
      </w:pPr>
      <w:r>
        <w:t>AWS Certified Developer – Associate</w:t>
      </w:r>
    </w:p>
    <w:p>
      <w:pPr>
        <w:pStyle w:val="ListBullet"/>
        <w:spacing w:after="40"/>
      </w:pPr>
      <w:r>
        <w:t>[Other Certification]</w:t>
      </w:r>
    </w:p>
    <w:sectPr w:rsidR="00FC693F" w:rsidRPr="0006063C" w:rsidSect="00034616">
      <w:pgSz w:w="12240" w:h="15840"/>
      <w:pgMar w:top="864" w:right="1008" w:bottom="864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60" w:line="259" w:lineRule="auto"/>
    </w:pPr>
    <w:rPr>
      <w:rFonts w:ascii="Calibri" w:hAnsi="Calibri" w:eastAsia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